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6A91B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Daily Scrum - April 2, 2026</w:t>
      </w:r>
    </w:p>
    <w:p w14:paraId="5A426CAA" w14:textId="5ED4AD29" w:rsidR="00295492" w:rsidRDefault="00000000">
      <w:r>
        <w:t xml:space="preserve">Start Time: 9:30 </w:t>
      </w:r>
      <w:r w:rsidR="00763131">
        <w:t>PM</w:t>
      </w:r>
    </w:p>
    <w:p w14:paraId="414F9943" w14:textId="0D2852A9" w:rsidR="00295492" w:rsidRDefault="00000000">
      <w:r>
        <w:t xml:space="preserve">End Time: 10:00 </w:t>
      </w:r>
      <w:r w:rsidR="00763131">
        <w:t>PM</w:t>
      </w:r>
    </w:p>
    <w:p w14:paraId="25B78193" w14:textId="77777777" w:rsidR="00295492" w:rsidRDefault="00000000">
      <w:r>
        <w:t>Project: SecureGPS Development</w:t>
      </w:r>
    </w:p>
    <w:p w14:paraId="0BF29CE7" w14:textId="77777777" w:rsidR="00295492" w:rsidRDefault="00000000">
      <w:r>
        <w:t>Attendees: Daniel Bikowicz, Helen Gomez, Nahahme Bar 'Ysrael, Omar Adel Alali, Matthew Clayton</w:t>
      </w:r>
    </w:p>
    <w:p w14:paraId="7579FBBE" w14:textId="77777777" w:rsidR="00295492" w:rsidRDefault="00295492"/>
    <w:p w14:paraId="63BBA035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Meeting Summary</w:t>
      </w:r>
    </w:p>
    <w:p w14:paraId="2FFDF895" w14:textId="77777777" w:rsidR="00295492" w:rsidRDefault="00000000">
      <w:r>
        <w:t>The team focused on testing, validation, and final adjustments to system performance.</w:t>
      </w:r>
    </w:p>
    <w:p w14:paraId="3D36321D" w14:textId="77777777" w:rsidR="00295492" w:rsidRDefault="00295492"/>
    <w:p w14:paraId="632D4F09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Daniel Bikowicz</w:t>
      </w:r>
    </w:p>
    <w:p w14:paraId="5C3DF791" w14:textId="77777777" w:rsidR="00295492" w:rsidRDefault="00000000">
      <w:r>
        <w:t>Hours Contributed: 3 hours</w:t>
      </w:r>
    </w:p>
    <w:p w14:paraId="504F53B6" w14:textId="77777777" w:rsidR="00295492" w:rsidRDefault="00000000">
      <w:r>
        <w:t>Progress: Conducted performance testing and resolved minor inefficiencies.</w:t>
      </w:r>
    </w:p>
    <w:p w14:paraId="0E4B4563" w14:textId="77777777" w:rsidR="00295492" w:rsidRDefault="00000000">
      <w:r>
        <w:t>Next Actions: Finalize system optimizations.</w:t>
      </w:r>
    </w:p>
    <w:p w14:paraId="78B19963" w14:textId="77777777" w:rsidR="00295492" w:rsidRDefault="00000000">
      <w:r>
        <w:t>Issues: None.</w:t>
      </w:r>
    </w:p>
    <w:p w14:paraId="50567488" w14:textId="77777777" w:rsidR="00295492" w:rsidRDefault="00295492"/>
    <w:p w14:paraId="1FC17221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Helen Gomez</w:t>
      </w:r>
    </w:p>
    <w:p w14:paraId="5B4424F8" w14:textId="77777777" w:rsidR="00295492" w:rsidRDefault="00000000">
      <w:r>
        <w:t>Hours Contributed: 3 hours</w:t>
      </w:r>
    </w:p>
    <w:p w14:paraId="604B14C9" w14:textId="77777777" w:rsidR="00295492" w:rsidRDefault="00000000">
      <w:r>
        <w:t>Progress: Verified deployment configurations and confirmed system readiness.</w:t>
      </w:r>
    </w:p>
    <w:p w14:paraId="3B6942EE" w14:textId="77777777" w:rsidR="00295492" w:rsidRDefault="00000000">
      <w:r>
        <w:t>Next Actions: Prepare for final deployment validation.</w:t>
      </w:r>
    </w:p>
    <w:p w14:paraId="50396B1E" w14:textId="77777777" w:rsidR="00295492" w:rsidRDefault="00000000">
      <w:r>
        <w:t>Issues: None.</w:t>
      </w:r>
    </w:p>
    <w:p w14:paraId="45CF42C0" w14:textId="77777777" w:rsidR="00295492" w:rsidRDefault="00295492"/>
    <w:p w14:paraId="3B40AC52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Nahahme Bar 'Ysrael</w:t>
      </w:r>
    </w:p>
    <w:p w14:paraId="3B1FA732" w14:textId="77777777" w:rsidR="00295492" w:rsidRDefault="00000000">
      <w:r>
        <w:t>Hours Contributed: 3 hours</w:t>
      </w:r>
    </w:p>
    <w:p w14:paraId="485E0819" w14:textId="77777777" w:rsidR="00295492" w:rsidRDefault="00000000">
      <w:r>
        <w:t>Progress: Completed UI enhancements and ensured consistency across screens.</w:t>
      </w:r>
    </w:p>
    <w:p w14:paraId="5A69863D" w14:textId="77777777" w:rsidR="00295492" w:rsidRDefault="00000000">
      <w:r>
        <w:t>Next Actions: Final UI review.</w:t>
      </w:r>
    </w:p>
    <w:p w14:paraId="1D4FC63A" w14:textId="77777777" w:rsidR="00295492" w:rsidRDefault="00000000">
      <w:r>
        <w:t>Issues: None.</w:t>
      </w:r>
    </w:p>
    <w:p w14:paraId="18746069" w14:textId="77777777" w:rsidR="00295492" w:rsidRDefault="00295492"/>
    <w:p w14:paraId="43A35E9B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Omar Adel Alali</w:t>
      </w:r>
    </w:p>
    <w:p w14:paraId="6D713E91" w14:textId="77777777" w:rsidR="00295492" w:rsidRDefault="00000000">
      <w:r>
        <w:t>Hours Contributed: 3 hours</w:t>
      </w:r>
    </w:p>
    <w:p w14:paraId="2C7A2DD9" w14:textId="77777777" w:rsidR="00295492" w:rsidRDefault="00000000">
      <w:r>
        <w:t>Progress: Verified backend stability during testing and ensured smooth API communication.</w:t>
      </w:r>
    </w:p>
    <w:p w14:paraId="663DAA55" w14:textId="77777777" w:rsidR="00295492" w:rsidRDefault="00000000">
      <w:r>
        <w:t>Next Actions: Support final system validation.</w:t>
      </w:r>
    </w:p>
    <w:p w14:paraId="66BC6A2D" w14:textId="77777777" w:rsidR="00295492" w:rsidRDefault="00000000">
      <w:r>
        <w:t>Issues: None.</w:t>
      </w:r>
    </w:p>
    <w:p w14:paraId="65421E61" w14:textId="77777777" w:rsidR="00295492" w:rsidRDefault="00295492"/>
    <w:p w14:paraId="34946DDE" w14:textId="77777777" w:rsidR="00295492" w:rsidRPr="00EA27A5" w:rsidRDefault="00000000">
      <w:pPr>
        <w:rPr>
          <w:b/>
          <w:bCs/>
        </w:rPr>
      </w:pPr>
      <w:r w:rsidRPr="00EA27A5">
        <w:rPr>
          <w:b/>
          <w:bCs/>
        </w:rPr>
        <w:t>Matthew Clayton</w:t>
      </w:r>
    </w:p>
    <w:p w14:paraId="3D47B670" w14:textId="77777777" w:rsidR="00295492" w:rsidRDefault="00000000">
      <w:r>
        <w:t>Hours Contributed: 3 hours</w:t>
      </w:r>
    </w:p>
    <w:p w14:paraId="032EC9E6" w14:textId="77777777" w:rsidR="00295492" w:rsidRDefault="00000000">
      <w:r>
        <w:t>Progress: Performed testing validation and updated QA documentation.</w:t>
      </w:r>
    </w:p>
    <w:p w14:paraId="35041C8D" w14:textId="77777777" w:rsidR="00295492" w:rsidRDefault="00000000">
      <w:r>
        <w:t>Next Actions: Finalize QA report.</w:t>
      </w:r>
    </w:p>
    <w:p w14:paraId="79C81634" w14:textId="77777777" w:rsidR="00295492" w:rsidRDefault="00000000">
      <w:r>
        <w:t>Issues: None.</w:t>
      </w:r>
    </w:p>
    <w:sectPr w:rsidR="0029549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1073333">
    <w:abstractNumId w:val="8"/>
  </w:num>
  <w:num w:numId="2" w16cid:durableId="1956672099">
    <w:abstractNumId w:val="6"/>
  </w:num>
  <w:num w:numId="3" w16cid:durableId="850333415">
    <w:abstractNumId w:val="5"/>
  </w:num>
  <w:num w:numId="4" w16cid:durableId="2027445103">
    <w:abstractNumId w:val="4"/>
  </w:num>
  <w:num w:numId="5" w16cid:durableId="1775902562">
    <w:abstractNumId w:val="7"/>
  </w:num>
  <w:num w:numId="6" w16cid:durableId="1965888711">
    <w:abstractNumId w:val="3"/>
  </w:num>
  <w:num w:numId="7" w16cid:durableId="127599186">
    <w:abstractNumId w:val="2"/>
  </w:num>
  <w:num w:numId="8" w16cid:durableId="374043315">
    <w:abstractNumId w:val="1"/>
  </w:num>
  <w:num w:numId="9" w16cid:durableId="216939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5492"/>
    <w:rsid w:val="0029639D"/>
    <w:rsid w:val="00326F90"/>
    <w:rsid w:val="00763131"/>
    <w:rsid w:val="00AA1D8D"/>
    <w:rsid w:val="00AE5B18"/>
    <w:rsid w:val="00B47730"/>
    <w:rsid w:val="00CB0664"/>
    <w:rsid w:val="00EA27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9A86FD"/>
  <w14:defaultImageDpi w14:val="300"/>
  <w15:docId w15:val="{23D3714C-CCE9-8144-B3E7-9D994E30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Clayton</cp:lastModifiedBy>
  <cp:revision>3</cp:revision>
  <dcterms:created xsi:type="dcterms:W3CDTF">2013-12-23T23:15:00Z</dcterms:created>
  <dcterms:modified xsi:type="dcterms:W3CDTF">2026-03-31T02:32:00Z</dcterms:modified>
  <cp:category/>
</cp:coreProperties>
</file>